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377088" name="68c5acb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838008" name="68c5acb0-2133-11f1-ab52-bbb913e9cff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028129" name="855820b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298099" name="855820b0-2133-11f1-ab52-bbb913e9cff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9467307" name="9a0280a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679377" name="9a0280a0-2133-11f1-ab52-bbb913e9cff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 Zahnarztpraxis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7235101" name="ee106070-2135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609432" name="ee106070-2135-11f1-ab52-bbb913e9cf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0158161" name="7065c5d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943039" name="7065c5d0-2134-11f1-ab52-bbb913e9cf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370653618" name="bc20acb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329898" name="bc20acb0-2134-11f1-ab52-bbb913e9cf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 Zahnarztpraxis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5790690" name="4f5028c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650351" name="4f5028c0-2136-11f1-ab52-bbb913e9cff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Zahnarztpraxis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5126999" name="78a49a8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441234" name="78a49a80-2136-11f1-ab52-bbb913e9cff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Zahnarztpraxis </w:t>
            </w:r>
          </w:p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9655028" name="9274932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292662" name="92749320-2136-11f1-ab52-bbb913e9cff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916305" name="0467b7a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931750" name="0467b7a0-2137-11f1-ab52-bbb913e9cff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6651415" name="15c07b9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973502" name="15c07b90-2137-11f1-ab52-bbb913e9cff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798223" name="440433c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467099" name="440433c0-2137-11f1-ab52-bbb913e9cff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2680133" name="86b5b81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931979" name="86b5b810-2137-11f1-ab52-bbb913e9cff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gesamter Kellerabteile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5954" name="bfe9e25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44873" name="bfe9e250-2137-11f1-ab52-bbb913e9cf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9648760" name="0ef55e5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231657" name="0ef55e50-2139-11f1-ab52-bbb913e9cf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Dachwohnung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038704" name="80ab212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724922" name="80ab2120-2138-11f1-ab52-bbb913e9cff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1657686" name="d932db3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89812" name="d932db30-2138-11f1-ab52-bbb913e9cff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515278" name="62b249e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233357" name="62b249e0-2139-11f1-ab52-bbb913e9cff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Oberstrasse 52, 9000 St. Gallen</w:t>
          </w:r>
        </w:p>
        <w:p>
          <w:pPr>
            <w:spacing w:before="0" w:after="0"/>
          </w:pPr>
          <w:r>
            <w:t>790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